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闫春燕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7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戏曲鉴赏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戏曲鉴赏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戏剧鉴赏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戏剧鉴赏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